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17" w:rsidRDefault="00207D6E" w:rsidP="009A427E">
      <w:pPr>
        <w:pStyle w:val="aa"/>
        <w:spacing w:line="480" w:lineRule="auto"/>
        <w:rPr>
          <w:sz w:val="21"/>
          <w:szCs w:val="21"/>
        </w:rPr>
      </w:pPr>
      <w:bookmarkStart w:id="0" w:name="_Toc21031"/>
      <w:bookmarkStart w:id="1" w:name="_Toc5210"/>
      <w:bookmarkStart w:id="2" w:name="_Toc374634622"/>
      <w:r>
        <w:rPr>
          <w:rFonts w:hint="eastAsia"/>
          <w:sz w:val="32"/>
        </w:rPr>
        <w:t xml:space="preserve">  </w:t>
      </w:r>
      <w:r w:rsidRPr="00207D6E">
        <w:rPr>
          <w:rFonts w:hint="eastAsia"/>
          <w:sz w:val="32"/>
        </w:rPr>
        <w:t>上海交通大学通识教育核心课程立项建设名单</w:t>
      </w:r>
      <w:bookmarkEnd w:id="0"/>
      <w:bookmarkEnd w:id="1"/>
      <w:bookmarkEnd w:id="2"/>
      <w:r w:rsidRPr="00207D6E">
        <w:rPr>
          <w:rFonts w:hint="eastAsia"/>
          <w:sz w:val="21"/>
          <w:szCs w:val="21"/>
        </w:rPr>
        <w:t>（</w:t>
      </w:r>
      <w:r w:rsidRPr="00207D6E">
        <w:rPr>
          <w:rFonts w:hint="eastAsia"/>
          <w:sz w:val="21"/>
          <w:szCs w:val="21"/>
        </w:rPr>
        <w:t>223</w:t>
      </w:r>
      <w:r w:rsidRPr="00207D6E">
        <w:rPr>
          <w:rFonts w:hint="eastAsia"/>
          <w:sz w:val="21"/>
          <w:szCs w:val="21"/>
        </w:rPr>
        <w:t>门）</w:t>
      </w:r>
    </w:p>
    <w:tbl>
      <w:tblPr>
        <w:tblW w:w="0" w:type="auto"/>
        <w:jc w:val="center"/>
        <w:tblLayout w:type="fixed"/>
        <w:tblLook w:val="0000"/>
      </w:tblPr>
      <w:tblGrid>
        <w:gridCol w:w="705"/>
        <w:gridCol w:w="1181"/>
        <w:gridCol w:w="2779"/>
        <w:gridCol w:w="1446"/>
        <w:gridCol w:w="996"/>
        <w:gridCol w:w="1415"/>
      </w:tblGrid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9A427E">
            <w:pPr>
              <w:widowControl/>
              <w:spacing w:before="240" w:after="60" w:line="300" w:lineRule="auto"/>
              <w:jc w:val="center"/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  <w:t>院系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b/>
                <w:color w:val="000000"/>
                <w:kern w:val="0"/>
                <w:szCs w:val="21"/>
              </w:rPr>
              <w:t>立项学期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财富与美德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徐冬根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创新思维与现代设计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谢友柏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化工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大学化学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陈虹锦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大学语文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丁晓萍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当代中国社会问题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周建国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法律与社会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李学尧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环境变化与中华文明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曹树基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船建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建筑赏析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刘士兴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交响音乐鉴赏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63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关增建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跨文化交流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陶庆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民主的智慧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环境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人与环境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王文华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生命科学发展史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孟和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生命伦理学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沈铭贤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纪志刚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天文学史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钮卫星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推理与思维训练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黄伟力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文学与人生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张蕴艳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战争与和平：中国崛起的国际战略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郭树勇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哲学智慧与创新思维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胡涵锦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中外文化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高福进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自然界中的混沌与分岔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科学与技术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雷敏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20世纪中国文学名著欣赏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文学武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比较文学专题研究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王宁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电信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程序设计思想与方法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科学与技术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黄林鹏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当代传媒文化研究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刘康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低碳能源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科学与技术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黄震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法律与公共政策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蒋红珍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lastRenderedPageBreak/>
              <w:t>30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工训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工程技术探究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曹其新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船建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工程经济与管理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胡昊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电信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工程实践与科技创新I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公共政策与公民生活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郭俊华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古希腊文明演绎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吴诗玉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环境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环境与可持续发展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刘书俊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经济与社会伦理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闻媛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历史视野下的美国文化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魏啸飞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美国的历史与文化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任玉雪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脑与机器人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曹其新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人权与大国关系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王光贤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生命科学实验探索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曹阳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唐诗宋词人文解读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李康化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统计原理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孙祝岭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投资创业与民商法文化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韩长印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文化的魅力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凌金铸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物理与文明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高景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心理学与生活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吕晓俊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形象思维与工程语言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杨培中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药学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药物发展——延续生命的奥秘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科学与技术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钱秀萍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英美名诗赏析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何艳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英语写作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陆元雯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化工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在实验中探究化学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中国文化的全球传播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姚君喜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63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中国文化史八讲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陈业新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中西乐理及其应用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张沁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药学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中医药与中华传统文化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彭崇胜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2008-2009-2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《论语》、《孟子》选讲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孟令兵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20世纪英美短篇小说选读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沈炎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创造力与创意思维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王昊青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大学生健康导论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王莲芸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学指委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大学生健康心理学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杨文圣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当代中国外交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郑华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lastRenderedPageBreak/>
              <w:t>63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地球生命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褚建君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法律思维与法学经典阅读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杨力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法律与道德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范进学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海洋世界探秘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肖湘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汉字文化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刘元春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胡适与中外文化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丁晓萍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经济与法律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王先林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量子波澜：历史与概念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马红孺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鲁迅与中外文化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文学武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美学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能源与环境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罗永浩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莎士比亚戏剧赏析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李琤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生命科学导论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林志新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世界华文文学专题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汪云霞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分析测试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探索微观物质世界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饶群力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物理实验中的世界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杨文明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信用与法律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许多奇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医学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性与健康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陈斌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英语公众演讲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赵晓红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宇宙与人类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徐海光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政府与市场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魏陆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中俄关系的演变与展望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张学昆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材料与文明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张澜庭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城市文明的历史与未来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王郁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经管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创新与创业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马德秀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创意图形设计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席涛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老庄元典选读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徐临江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马克思哲学经典著作导读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鲍金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美国宪法与美国社会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林彦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医学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诺贝尔医学奖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陈红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生物技术与人类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周选围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西方美术史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陈霆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现代日本政治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翟新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lastRenderedPageBreak/>
              <w:t>96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图书馆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信息素养与实践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余晓蔚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刑法与生活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张绍谦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英国经典散文鉴赏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卢小军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英语短篇小说阅读教程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张立芹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2009-2010-2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《诗经》选讲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胡建升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比较法律文化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季卫东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材料与生态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王俊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古典诗词鉴赏与创作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张玉梅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管理哲学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全林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规则与善治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徐向华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国花、市花鉴赏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申晓辉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医学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积极心理学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张艳萍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近世中国历史与文化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章毅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经济全球化与中国的崛起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胡加祥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力学仿生——启示与探索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陈俐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女性文学与性别文化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施旻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人体生命探秘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吴际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世界民族音乐鉴赏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李金叶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武装部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孙子兵法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闫成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台湾研究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林冈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外国文学史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刘佑军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西方司法与文化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孙维萍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西方哲学史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李咏吟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现代中国文学与文化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符杰祥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小说经典与中国文化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许建平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新闻媒介与社会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谢金文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外国语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英语经典名作赏析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李宏德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中国传统文化中的数学算法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黄建国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中国史绎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潘星辉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中国现代史专题研究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曹树基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《资本论》导读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周泽红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医学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传统医学与人类健康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孙远岭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电信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创新方法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科学与技术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张志刚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lastRenderedPageBreak/>
              <w:t>129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佛教与中国传统文化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孟令兵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辐射及应用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王德忠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航天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工程心理学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傅山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化工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化学问题的实验研究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药学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基因与人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李大伟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科学与艺术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1F17" w:rsidRPr="00861329" w:rsidRDefault="00321F17" w:rsidP="00321F17">
            <w:pPr>
              <w:jc w:val="center"/>
              <w:rPr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金学军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历代名词人研究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姚旭峰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美国公共政策制定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钟杨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民族主义与族群政治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吴清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摄影及工程应用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金先龙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生物工程导论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张雪洪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督导室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数学赏析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向隆万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周钢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航天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数学与科技进步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沈灏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随机模拟方法与应用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肖柳青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体育文化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徐持忍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宪政与人权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郭延军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与风景的对话——中外园林艺术欣赏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李玉红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体育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运动技能与健身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徐持忍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63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哲学·科学·技术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闫宏秀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政治经济学经典导读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黄琪轩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中国的世界文化与自然遗产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周丕生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中国古代文学史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胡建升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2010-2011-2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“跨域”与“跨界”：全球化时代之西方文化思潮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邵梅仪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《圣经》与西方文化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刘立萍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爱的艺术与人生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陈玲玲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材料美学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窦红静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材料与社会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蔡英文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公众表达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余莉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古典诗文名篇选读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朱兴和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船建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海洋学导论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连琏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航天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机器的征途：空天科技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胡士强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lastRenderedPageBreak/>
              <w:t>161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可再生能源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刘荣厚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物理系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量子力学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卢文发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人际交往的艺术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薛可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设计创新的艺术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韩挺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数学系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数学的天空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数学或逻辑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张跃辉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谈判理论与实践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刘永沛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武装冲突与人道主义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徐小冰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现代农业与生态文明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曹林奎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艺术、媒介与创造性思维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林迅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政治人的成长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郑晓华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中国现代诗歌导读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汪云霞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媒体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大众传媒与文化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风险与社会保障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张录法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经管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管理心理学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陈景秋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物理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光纳米世界的奇迹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朱卡的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国际教育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汉语与认知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近代世界发展史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邓峰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科学思想和认识论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陈锡喜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能源物理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马红孺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医学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普通心理学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张海音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化工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清洁能源技术：原理与应用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房建华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医学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社会精神医学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徐一峰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国际教育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演讲与口才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凌德祥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遗传与社会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陈火英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学指委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职业生涯发展与规划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钱静峰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中日科技文化交流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萨日娜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2011-2012-2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大国战略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李明明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大学使命与大学文化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董煜宇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189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大众传播与社会问题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王昊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环境与健康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王鲁梅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科学史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科学哲学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王延锋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媒体创意经济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童清艳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外语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欧洲文化导论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童剑平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lastRenderedPageBreak/>
              <w:t>194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经管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史清华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生活中的民法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彭诚信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电信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信息与感知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赵辉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治理之善：公共行政热点解析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章伟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电信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智能信息处理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杨杰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199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机动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走进纳米科学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程先华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2012-2013-1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生命科技与人类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张大兵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船建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工程与可持续发展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周岱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生命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微生物的世界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陈峰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社会政策：公平与福祉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张晓懿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领导力学习与实践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卢永彬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组织文化建设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周国华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政治的逻辑与边界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魏英杰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马克思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国际政治经济学的源与流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陈鹏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2012-2013-2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当代西方人文艺术思潮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高宣扬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神话与创意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叶舒宪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美国历史上的重大问题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王心扬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法与社会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季卫东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数学系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数学之旅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207D6E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数学</w:t>
            </w:r>
            <w:r w:rsidR="00207D6E"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或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逻辑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王维克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化工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公共危机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中的</w:t>
            </w: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仇毅翔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214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外</w:t>
            </w:r>
            <w:r w:rsidR="00207D6E"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语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学术英语交际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张荔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215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航天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bookmarkStart w:id="3" w:name="ProgramName1"/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系统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思考</w:t>
            </w: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与</w:t>
            </w:r>
            <w:bookmarkEnd w:id="3"/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科学决策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黄丹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药学院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脑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与日常行为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殷明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217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国务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社会科学研究方法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杜江勤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218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船建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海洋可再生能源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胡志强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219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广告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的力量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萧冰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媒设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市场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调研：</w:t>
            </w: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方法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与实践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李晓静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221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经管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/>
                <w:color w:val="000000"/>
                <w:kern w:val="0"/>
                <w:szCs w:val="21"/>
              </w:rPr>
              <w:t>中国</w:t>
            </w: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医药制度的转型发展与创新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社会科学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黄丞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222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德国古典哲学与文化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人文学科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戴晖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  <w:tr w:rsidR="00321F17" w:rsidRPr="00861329" w:rsidTr="00861329">
        <w:trPr>
          <w:trHeight w:val="23"/>
          <w:jc w:val="center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223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农学院</w:t>
            </w: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widowControl/>
              <w:spacing w:line="300" w:lineRule="auto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气味科学中的健康密码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科学技术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321F17" w:rsidP="00321F17">
            <w:pPr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吴亚妮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21F17" w:rsidRPr="00861329" w:rsidRDefault="00207D6E" w:rsidP="00321F17">
            <w:pPr>
              <w:widowControl/>
              <w:spacing w:line="300" w:lineRule="auto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861329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2013-2014-1</w:t>
            </w:r>
          </w:p>
        </w:tc>
      </w:tr>
    </w:tbl>
    <w:p w:rsidR="00321F17" w:rsidRPr="00207D6E" w:rsidRDefault="00321F17" w:rsidP="00861329">
      <w:pPr>
        <w:widowControl/>
        <w:jc w:val="left"/>
        <w:rPr>
          <w:rFonts w:ascii="Cambria" w:hAnsi="Cambria"/>
          <w:b/>
          <w:bCs/>
          <w:kern w:val="28"/>
          <w:sz w:val="30"/>
          <w:szCs w:val="32"/>
        </w:rPr>
      </w:pPr>
    </w:p>
    <w:sectPr w:rsidR="00321F17" w:rsidRPr="00207D6E" w:rsidSect="00847CF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551" w:rsidRDefault="00775551" w:rsidP="00321F17">
      <w:r>
        <w:separator/>
      </w:r>
    </w:p>
  </w:endnote>
  <w:endnote w:type="continuationSeparator" w:id="1">
    <w:p w:rsidR="00775551" w:rsidRDefault="00775551" w:rsidP="0032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4905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8B3EB7" w:rsidRDefault="008B3EB7">
            <w:pPr>
              <w:pStyle w:val="a5"/>
              <w:jc w:val="right"/>
            </w:pPr>
            <w:r>
              <w:rPr>
                <w:lang w:val="zh-CN"/>
              </w:rPr>
              <w:t xml:space="preserve"> </w:t>
            </w:r>
            <w:r w:rsidR="00C331B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331B3">
              <w:rPr>
                <w:b/>
                <w:sz w:val="24"/>
                <w:szCs w:val="24"/>
              </w:rPr>
              <w:fldChar w:fldCharType="separate"/>
            </w:r>
            <w:r w:rsidR="009743A6">
              <w:rPr>
                <w:b/>
                <w:noProof/>
              </w:rPr>
              <w:t>1</w:t>
            </w:r>
            <w:r w:rsidR="00C331B3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C331B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331B3">
              <w:rPr>
                <w:b/>
                <w:sz w:val="24"/>
                <w:szCs w:val="24"/>
              </w:rPr>
              <w:fldChar w:fldCharType="separate"/>
            </w:r>
            <w:r w:rsidR="009743A6">
              <w:rPr>
                <w:b/>
                <w:noProof/>
              </w:rPr>
              <w:t>7</w:t>
            </w:r>
            <w:r w:rsidR="00C331B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551" w:rsidRDefault="00775551" w:rsidP="00321F17">
      <w:r>
        <w:separator/>
      </w:r>
    </w:p>
  </w:footnote>
  <w:footnote w:type="continuationSeparator" w:id="1">
    <w:p w:rsidR="00775551" w:rsidRDefault="00775551" w:rsidP="00321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00E" w:rsidRDefault="0081000E" w:rsidP="0081000E">
    <w:pPr>
      <w:pStyle w:val="a4"/>
      <w:jc w:val="both"/>
    </w:pPr>
    <w:r>
      <w:rPr>
        <w:rFonts w:hint="eastAsia"/>
      </w:rPr>
      <w:t>附件三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EnclosedCircle"/>
      <w:pStyle w:val="3"/>
      <w:lvlText w:val="%1"/>
      <w:lvlJc w:val="left"/>
      <w:pPr>
        <w:ind w:left="360" w:hanging="360"/>
      </w:pPr>
      <w:rPr>
        <w:rFonts w:eastAsia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F"/>
    <w:multiLevelType w:val="multilevel"/>
    <w:tmpl w:val="0000000F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11"/>
    <w:multiLevelType w:val="multilevel"/>
    <w:tmpl w:val="00000011"/>
    <w:lvl w:ilvl="0">
      <w:start w:val="1"/>
      <w:numFmt w:val="decimal"/>
      <w:lvlText w:val="(%1)"/>
      <w:lvlJc w:val="left"/>
      <w:pPr>
        <w:ind w:left="360" w:hanging="36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12"/>
    <w:multiLevelType w:val="multilevel"/>
    <w:tmpl w:val="8B96A008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1533" w:hanging="420"/>
      </w:pPr>
    </w:lvl>
    <w:lvl w:ilvl="2">
      <w:start w:val="1"/>
      <w:numFmt w:val="lowerRoman"/>
      <w:lvlText w:val="%3."/>
      <w:lvlJc w:val="right"/>
      <w:pPr>
        <w:ind w:left="1953" w:hanging="420"/>
      </w:pPr>
    </w:lvl>
    <w:lvl w:ilvl="3">
      <w:start w:val="1"/>
      <w:numFmt w:val="decimal"/>
      <w:lvlText w:val="%4."/>
      <w:lvlJc w:val="left"/>
      <w:pPr>
        <w:ind w:left="2373" w:hanging="420"/>
      </w:pPr>
    </w:lvl>
    <w:lvl w:ilvl="4">
      <w:start w:val="1"/>
      <w:numFmt w:val="lowerLetter"/>
      <w:lvlText w:val="%5)"/>
      <w:lvlJc w:val="left"/>
      <w:pPr>
        <w:ind w:left="2793" w:hanging="420"/>
      </w:pPr>
    </w:lvl>
    <w:lvl w:ilvl="5">
      <w:start w:val="1"/>
      <w:numFmt w:val="lowerRoman"/>
      <w:lvlText w:val="%6."/>
      <w:lvlJc w:val="right"/>
      <w:pPr>
        <w:ind w:left="3213" w:hanging="420"/>
      </w:pPr>
    </w:lvl>
    <w:lvl w:ilvl="6">
      <w:start w:val="1"/>
      <w:numFmt w:val="decimal"/>
      <w:lvlText w:val="%7."/>
      <w:lvlJc w:val="left"/>
      <w:pPr>
        <w:ind w:left="3633" w:hanging="420"/>
      </w:pPr>
    </w:lvl>
    <w:lvl w:ilvl="7">
      <w:start w:val="1"/>
      <w:numFmt w:val="lowerLetter"/>
      <w:lvlText w:val="%8)"/>
      <w:lvlJc w:val="left"/>
      <w:pPr>
        <w:ind w:left="4053" w:hanging="420"/>
      </w:pPr>
    </w:lvl>
    <w:lvl w:ilvl="8">
      <w:start w:val="1"/>
      <w:numFmt w:val="lowerRoman"/>
      <w:lvlText w:val="%9."/>
      <w:lvlJc w:val="right"/>
      <w:pPr>
        <w:ind w:left="4473" w:hanging="420"/>
      </w:pPr>
    </w:lvl>
  </w:abstractNum>
  <w:abstractNum w:abstractNumId="4">
    <w:nsid w:val="00000014"/>
    <w:multiLevelType w:val="multilevel"/>
    <w:tmpl w:val="00000014"/>
    <w:lvl w:ilvl="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7"/>
      <w:numFmt w:val="japaneseCounting"/>
      <w:lvlText w:val="%2、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5">
    <w:nsid w:val="00000015"/>
    <w:multiLevelType w:val="multilevel"/>
    <w:tmpl w:val="D9AAE4B2"/>
    <w:lvl w:ilvl="0">
      <w:start w:val="1"/>
      <w:numFmt w:val="decimal"/>
      <w:lvlText w:val="%1."/>
      <w:lvlJc w:val="left"/>
      <w:pPr>
        <w:ind w:left="840" w:hanging="4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00000017"/>
    <w:multiLevelType w:val="multilevel"/>
    <w:tmpl w:val="4AE6B07C"/>
    <w:lvl w:ilvl="0">
      <w:start w:val="1"/>
      <w:numFmt w:val="decimal"/>
      <w:lvlText w:val="%1)"/>
      <w:lvlJc w:val="left"/>
      <w:pPr>
        <w:ind w:left="840" w:hanging="420"/>
      </w:pPr>
      <w:rPr>
        <w:rFonts w:ascii="宋体" w:eastAsia="宋体" w:hAnsi="宋体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004041D9"/>
    <w:multiLevelType w:val="hybridMultilevel"/>
    <w:tmpl w:val="BFBC4800"/>
    <w:lvl w:ilvl="0" w:tplc="00000016">
      <w:start w:val="1"/>
      <w:numFmt w:val="decimal"/>
      <w:lvlText w:val="(%1)"/>
      <w:lvlJc w:val="left"/>
      <w:pPr>
        <w:ind w:left="83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8">
    <w:nsid w:val="06383BCC"/>
    <w:multiLevelType w:val="hybridMultilevel"/>
    <w:tmpl w:val="7116EC62"/>
    <w:lvl w:ilvl="0" w:tplc="4EB4AECA">
      <w:start w:val="1"/>
      <w:numFmt w:val="decimal"/>
      <w:pStyle w:val="30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25F979F3"/>
    <w:multiLevelType w:val="hybridMultilevel"/>
    <w:tmpl w:val="FCA28280"/>
    <w:lvl w:ilvl="0" w:tplc="C370186A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9014232"/>
    <w:multiLevelType w:val="hybridMultilevel"/>
    <w:tmpl w:val="96442BAC"/>
    <w:lvl w:ilvl="0" w:tplc="87C05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EDC6068"/>
    <w:multiLevelType w:val="hybridMultilevel"/>
    <w:tmpl w:val="6E9E455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FAA557B"/>
    <w:multiLevelType w:val="hybridMultilevel"/>
    <w:tmpl w:val="3ED8301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B2D71C0"/>
    <w:multiLevelType w:val="hybridMultilevel"/>
    <w:tmpl w:val="5B56868A"/>
    <w:lvl w:ilvl="0" w:tplc="00000016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ADF7491"/>
    <w:multiLevelType w:val="hybridMultilevel"/>
    <w:tmpl w:val="6CF09E1A"/>
    <w:lvl w:ilvl="0" w:tplc="2B4E995A">
      <w:start w:val="1"/>
      <w:numFmt w:val="chineseCountingThousand"/>
      <w:pStyle w:val="a"/>
      <w:lvlText w:val="%1、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>
    <w:nsid w:val="5BC561CA"/>
    <w:multiLevelType w:val="hybridMultilevel"/>
    <w:tmpl w:val="8E8E4732"/>
    <w:lvl w:ilvl="0" w:tplc="173CD3CC">
      <w:start w:val="1"/>
      <w:numFmt w:val="decimal"/>
      <w:pStyle w:val="2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>
    <w:nsid w:val="5ECD2D4E"/>
    <w:multiLevelType w:val="hybridMultilevel"/>
    <w:tmpl w:val="6FC40A32"/>
    <w:lvl w:ilvl="0" w:tplc="00000016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0920A0E"/>
    <w:multiLevelType w:val="hybridMultilevel"/>
    <w:tmpl w:val="C9D822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6A755ADF"/>
    <w:multiLevelType w:val="hybridMultilevel"/>
    <w:tmpl w:val="D33A0CA0"/>
    <w:lvl w:ilvl="0" w:tplc="00000016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7ED44CFC"/>
    <w:multiLevelType w:val="hybridMultilevel"/>
    <w:tmpl w:val="5D202F28"/>
    <w:lvl w:ilvl="0" w:tplc="DC94C160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4"/>
  </w:num>
  <w:num w:numId="13">
    <w:abstractNumId w:val="5"/>
  </w:num>
  <w:num w:numId="14">
    <w:abstractNumId w:val="16"/>
  </w:num>
  <w:num w:numId="15">
    <w:abstractNumId w:val="18"/>
  </w:num>
  <w:num w:numId="16">
    <w:abstractNumId w:val="7"/>
  </w:num>
  <w:num w:numId="17">
    <w:abstractNumId w:val="13"/>
  </w:num>
  <w:num w:numId="18">
    <w:abstractNumId w:val="9"/>
  </w:num>
  <w:num w:numId="19">
    <w:abstractNumId w:val="11"/>
  </w:num>
  <w:num w:numId="20">
    <w:abstractNumId w:val="12"/>
  </w:num>
  <w:num w:numId="21">
    <w:abstractNumId w:val="19"/>
    <w:lvlOverride w:ilvl="0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</w:num>
  <w:num w:numId="28">
    <w:abstractNumId w:val="10"/>
  </w:num>
  <w:num w:numId="29">
    <w:abstractNumId w:val="0"/>
  </w:num>
  <w:num w:numId="30">
    <w:abstractNumId w:val="19"/>
    <w:lvlOverride w:ilvl="0">
      <w:startOverride w:val="1"/>
    </w:lvlOverride>
  </w:num>
  <w:num w:numId="31">
    <w:abstractNumId w:val="19"/>
    <w:lvlOverride w:ilvl="0">
      <w:startOverride w:val="1"/>
    </w:lvlOverride>
  </w:num>
  <w:num w:numId="32">
    <w:abstractNumId w:val="14"/>
  </w:num>
  <w:num w:numId="33">
    <w:abstractNumId w:val="15"/>
  </w:num>
  <w:num w:numId="34">
    <w:abstractNumId w:val="8"/>
  </w:num>
  <w:num w:numId="35">
    <w:abstractNumId w:val="14"/>
    <w:lvlOverride w:ilvl="0">
      <w:startOverride w:val="1"/>
    </w:lvlOverride>
  </w:num>
  <w:num w:numId="36">
    <w:abstractNumId w:val="1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1F17"/>
    <w:rsid w:val="0004457C"/>
    <w:rsid w:val="00207D6E"/>
    <w:rsid w:val="00321F17"/>
    <w:rsid w:val="00363F17"/>
    <w:rsid w:val="003C392D"/>
    <w:rsid w:val="00455C9D"/>
    <w:rsid w:val="004F6573"/>
    <w:rsid w:val="0063129D"/>
    <w:rsid w:val="00775551"/>
    <w:rsid w:val="00801F60"/>
    <w:rsid w:val="0081000E"/>
    <w:rsid w:val="00847CFB"/>
    <w:rsid w:val="00861329"/>
    <w:rsid w:val="008B3EB7"/>
    <w:rsid w:val="0094484C"/>
    <w:rsid w:val="009743A6"/>
    <w:rsid w:val="009A427E"/>
    <w:rsid w:val="00C14CB8"/>
    <w:rsid w:val="00C331B3"/>
    <w:rsid w:val="00DC7C5D"/>
    <w:rsid w:val="00EC1893"/>
    <w:rsid w:val="00F7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7CFB"/>
    <w:pPr>
      <w:widowControl w:val="0"/>
      <w:jc w:val="both"/>
    </w:pPr>
  </w:style>
  <w:style w:type="paragraph" w:styleId="1">
    <w:name w:val="heading 1"/>
    <w:basedOn w:val="a0"/>
    <w:next w:val="a0"/>
    <w:link w:val="1Char"/>
    <w:qFormat/>
    <w:rsid w:val="00321F17"/>
    <w:pPr>
      <w:ind w:left="471"/>
      <w:outlineLvl w:val="0"/>
    </w:pPr>
    <w:rPr>
      <w:rFonts w:ascii="Times New Roman" w:eastAsia="宋体" w:hAnsi="Times New Roman" w:cs="Times New Roman"/>
      <w:b/>
      <w:kern w:val="0"/>
      <w:sz w:val="28"/>
      <w:szCs w:val="28"/>
    </w:rPr>
  </w:style>
  <w:style w:type="paragraph" w:styleId="20">
    <w:name w:val="heading 2"/>
    <w:basedOn w:val="a0"/>
    <w:next w:val="a0"/>
    <w:link w:val="2Char"/>
    <w:qFormat/>
    <w:rsid w:val="00321F17"/>
    <w:pPr>
      <w:autoSpaceDE w:val="0"/>
      <w:autoSpaceDN w:val="0"/>
      <w:adjustRightInd w:val="0"/>
      <w:spacing w:line="276" w:lineRule="auto"/>
      <w:ind w:left="840" w:hanging="420"/>
      <w:outlineLvl w:val="1"/>
    </w:pPr>
    <w:rPr>
      <w:rFonts w:ascii="宋体" w:eastAsia="宋体" w:hAnsi="宋体" w:cs="Times New Roman"/>
      <w:b/>
      <w:kern w:val="0"/>
      <w:sz w:val="24"/>
      <w:szCs w:val="24"/>
    </w:rPr>
  </w:style>
  <w:style w:type="paragraph" w:styleId="3">
    <w:name w:val="heading 3"/>
    <w:basedOn w:val="21"/>
    <w:next w:val="a0"/>
    <w:link w:val="3Char"/>
    <w:qFormat/>
    <w:rsid w:val="00321F17"/>
    <w:pPr>
      <w:widowControl/>
      <w:numPr>
        <w:numId w:val="29"/>
      </w:numPr>
      <w:spacing w:line="276" w:lineRule="auto"/>
      <w:ind w:firstLine="0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321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21F17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321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21F17"/>
    <w:rPr>
      <w:sz w:val="18"/>
      <w:szCs w:val="18"/>
    </w:rPr>
  </w:style>
  <w:style w:type="character" w:customStyle="1" w:styleId="1Char">
    <w:name w:val="标题 1 Char"/>
    <w:basedOn w:val="a1"/>
    <w:link w:val="1"/>
    <w:rsid w:val="00321F17"/>
    <w:rPr>
      <w:rFonts w:ascii="Times New Roman" w:eastAsia="宋体" w:hAnsi="Times New Roman" w:cs="Times New Roman"/>
      <w:b/>
      <w:kern w:val="0"/>
      <w:sz w:val="28"/>
      <w:szCs w:val="28"/>
    </w:rPr>
  </w:style>
  <w:style w:type="character" w:customStyle="1" w:styleId="2Char">
    <w:name w:val="标题 2 Char"/>
    <w:basedOn w:val="a1"/>
    <w:link w:val="20"/>
    <w:rsid w:val="00321F17"/>
    <w:rPr>
      <w:rFonts w:ascii="宋体" w:eastAsia="宋体" w:hAnsi="宋体" w:cs="Times New Roman"/>
      <w:b/>
      <w:kern w:val="0"/>
      <w:sz w:val="24"/>
      <w:szCs w:val="24"/>
    </w:rPr>
  </w:style>
  <w:style w:type="character" w:customStyle="1" w:styleId="3Char">
    <w:name w:val="标题 3 Char"/>
    <w:basedOn w:val="a1"/>
    <w:link w:val="3"/>
    <w:rsid w:val="00321F17"/>
    <w:rPr>
      <w:rFonts w:ascii="Times New Roman" w:eastAsia="宋体" w:hAnsi="Times New Roman" w:cs="Times New Roman"/>
      <w:b/>
      <w:szCs w:val="20"/>
    </w:rPr>
  </w:style>
  <w:style w:type="paragraph" w:customStyle="1" w:styleId="21">
    <w:name w:val="列出段落2"/>
    <w:basedOn w:val="a0"/>
    <w:rsid w:val="00321F17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6">
    <w:name w:val="Title"/>
    <w:aliases w:val="篇章"/>
    <w:basedOn w:val="a0"/>
    <w:next w:val="a0"/>
    <w:link w:val="Char1"/>
    <w:qFormat/>
    <w:rsid w:val="00321F17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72"/>
      <w:szCs w:val="32"/>
    </w:rPr>
  </w:style>
  <w:style w:type="character" w:customStyle="1" w:styleId="Char1">
    <w:name w:val="标题 Char"/>
    <w:aliases w:val="篇章 Char"/>
    <w:basedOn w:val="a1"/>
    <w:link w:val="a6"/>
    <w:rsid w:val="00321F17"/>
    <w:rPr>
      <w:rFonts w:asciiTheme="majorHAnsi" w:eastAsia="黑体" w:hAnsiTheme="majorHAnsi" w:cstheme="majorBidi"/>
      <w:bCs/>
      <w:sz w:val="72"/>
      <w:szCs w:val="32"/>
    </w:rPr>
  </w:style>
  <w:style w:type="character" w:customStyle="1" w:styleId="CharChar">
    <w:name w:val="目录标题 Char Char"/>
    <w:link w:val="a7"/>
    <w:rsid w:val="00321F17"/>
    <w:rPr>
      <w:rFonts w:ascii="黑体" w:eastAsia="黑体" w:hAnsi="Calibri" w:cs="Times New Roman"/>
      <w:b/>
      <w:sz w:val="32"/>
      <w:szCs w:val="32"/>
    </w:rPr>
  </w:style>
  <w:style w:type="paragraph" w:customStyle="1" w:styleId="a7">
    <w:name w:val="目录标题"/>
    <w:basedOn w:val="a0"/>
    <w:link w:val="CharChar"/>
    <w:rsid w:val="00321F17"/>
    <w:pPr>
      <w:spacing w:beforeLines="50" w:afterLines="50" w:line="276" w:lineRule="auto"/>
      <w:jc w:val="center"/>
    </w:pPr>
    <w:rPr>
      <w:rFonts w:ascii="黑体" w:eastAsia="黑体" w:hAnsi="Calibri" w:cs="Times New Roman"/>
      <w:b/>
      <w:sz w:val="32"/>
      <w:szCs w:val="32"/>
    </w:rPr>
  </w:style>
  <w:style w:type="character" w:customStyle="1" w:styleId="Char2">
    <w:name w:val="副标题 Char"/>
    <w:link w:val="a8"/>
    <w:rsid w:val="00321F17"/>
    <w:rPr>
      <w:rFonts w:ascii="Cambria" w:hAnsi="Cambria"/>
      <w:b/>
      <w:bCs/>
      <w:kern w:val="28"/>
      <w:sz w:val="30"/>
      <w:szCs w:val="32"/>
    </w:rPr>
  </w:style>
  <w:style w:type="paragraph" w:styleId="a8">
    <w:name w:val="Subtitle"/>
    <w:basedOn w:val="a0"/>
    <w:next w:val="a0"/>
    <w:link w:val="Char2"/>
    <w:qFormat/>
    <w:rsid w:val="00321F17"/>
    <w:pPr>
      <w:spacing w:before="240" w:after="60" w:line="312" w:lineRule="auto"/>
      <w:ind w:left="840" w:hanging="420"/>
      <w:jc w:val="left"/>
      <w:outlineLvl w:val="1"/>
    </w:pPr>
    <w:rPr>
      <w:rFonts w:ascii="Cambria" w:hAnsi="Cambria"/>
      <w:b/>
      <w:bCs/>
      <w:kern w:val="28"/>
      <w:sz w:val="30"/>
      <w:szCs w:val="32"/>
    </w:rPr>
  </w:style>
  <w:style w:type="character" w:customStyle="1" w:styleId="Char10">
    <w:name w:val="副标题 Char1"/>
    <w:basedOn w:val="a1"/>
    <w:link w:val="a8"/>
    <w:uiPriority w:val="11"/>
    <w:rsid w:val="00321F1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a9">
    <w:name w:val="附件名称"/>
    <w:basedOn w:val="a6"/>
    <w:rsid w:val="00321F17"/>
    <w:rPr>
      <w:rFonts w:ascii="Cambria" w:eastAsia="宋体" w:hAnsi="Cambria" w:cs="Times New Roman"/>
      <w:b/>
      <w:kern w:val="0"/>
      <w:sz w:val="28"/>
    </w:rPr>
  </w:style>
  <w:style w:type="paragraph" w:customStyle="1" w:styleId="aa">
    <w:name w:val="文件标题"/>
    <w:basedOn w:val="a6"/>
    <w:link w:val="Char3"/>
    <w:qFormat/>
    <w:rsid w:val="00321F17"/>
    <w:pPr>
      <w:spacing w:line="360" w:lineRule="auto"/>
    </w:pPr>
    <w:rPr>
      <w:rFonts w:ascii="Cambria" w:hAnsi="Cambria" w:cs="Times New Roman"/>
      <w:kern w:val="0"/>
      <w:sz w:val="36"/>
    </w:rPr>
  </w:style>
  <w:style w:type="character" w:customStyle="1" w:styleId="Char3">
    <w:name w:val="文件标题 Char"/>
    <w:basedOn w:val="Char1"/>
    <w:link w:val="aa"/>
    <w:rsid w:val="00321F17"/>
    <w:rPr>
      <w:rFonts w:ascii="Cambria" w:hAnsi="Cambria" w:cs="Times New Roman"/>
      <w:kern w:val="0"/>
      <w:sz w:val="36"/>
    </w:rPr>
  </w:style>
  <w:style w:type="paragraph" w:customStyle="1" w:styleId="a">
    <w:name w:val="一标题"/>
    <w:basedOn w:val="a0"/>
    <w:link w:val="Char4"/>
    <w:qFormat/>
    <w:rsid w:val="00321F17"/>
    <w:pPr>
      <w:numPr>
        <w:numId w:val="32"/>
      </w:numPr>
      <w:spacing w:line="360" w:lineRule="auto"/>
    </w:pPr>
    <w:rPr>
      <w:rFonts w:ascii="黑体" w:eastAsia="黑体" w:hAnsi="黑体"/>
      <w:sz w:val="30"/>
      <w:szCs w:val="30"/>
    </w:rPr>
  </w:style>
  <w:style w:type="character" w:customStyle="1" w:styleId="Char4">
    <w:name w:val="一标题 Char"/>
    <w:basedOn w:val="a1"/>
    <w:link w:val="a"/>
    <w:rsid w:val="00321F17"/>
    <w:rPr>
      <w:rFonts w:ascii="黑体" w:eastAsia="黑体" w:hAnsi="黑体"/>
      <w:sz w:val="30"/>
      <w:szCs w:val="30"/>
    </w:rPr>
  </w:style>
  <w:style w:type="paragraph" w:customStyle="1" w:styleId="2">
    <w:name w:val="2标题"/>
    <w:basedOn w:val="1"/>
    <w:link w:val="2Char0"/>
    <w:qFormat/>
    <w:rsid w:val="00321F17"/>
    <w:pPr>
      <w:numPr>
        <w:numId w:val="33"/>
      </w:numPr>
      <w:spacing w:line="360" w:lineRule="auto"/>
    </w:pPr>
  </w:style>
  <w:style w:type="character" w:customStyle="1" w:styleId="2Char0">
    <w:name w:val="2标题 Char"/>
    <w:basedOn w:val="1Char"/>
    <w:link w:val="2"/>
    <w:rsid w:val="00321F17"/>
  </w:style>
  <w:style w:type="paragraph" w:customStyle="1" w:styleId="30">
    <w:name w:val="3）标题"/>
    <w:basedOn w:val="20"/>
    <w:link w:val="3Char0"/>
    <w:qFormat/>
    <w:rsid w:val="00321F17"/>
    <w:pPr>
      <w:numPr>
        <w:numId w:val="34"/>
      </w:numPr>
      <w:spacing w:line="360" w:lineRule="auto"/>
    </w:pPr>
  </w:style>
  <w:style w:type="character" w:customStyle="1" w:styleId="3Char0">
    <w:name w:val="3）标题 Char"/>
    <w:basedOn w:val="2Char"/>
    <w:link w:val="30"/>
    <w:rsid w:val="00321F17"/>
  </w:style>
  <w:style w:type="paragraph" w:customStyle="1" w:styleId="10">
    <w:name w:val="普通(网站)1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31">
    <w:name w:val="列出段落3"/>
    <w:basedOn w:val="a0"/>
    <w:rsid w:val="00321F17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b">
    <w:name w:val="List Paragraph"/>
    <w:basedOn w:val="a0"/>
    <w:qFormat/>
    <w:rsid w:val="00321F17"/>
    <w:pPr>
      <w:ind w:firstLineChars="200" w:firstLine="420"/>
    </w:pPr>
  </w:style>
  <w:style w:type="character" w:customStyle="1" w:styleId="apple-converted-space">
    <w:name w:val="apple-converted-space"/>
    <w:basedOn w:val="a1"/>
    <w:rsid w:val="00321F17"/>
  </w:style>
  <w:style w:type="character" w:styleId="ac">
    <w:name w:val="endnote reference"/>
    <w:rsid w:val="00321F17"/>
    <w:rPr>
      <w:rFonts w:hint="default"/>
      <w:vertAlign w:val="superscript"/>
    </w:rPr>
  </w:style>
  <w:style w:type="character" w:styleId="ad">
    <w:name w:val="Strong"/>
    <w:qFormat/>
    <w:rsid w:val="00321F17"/>
    <w:rPr>
      <w:b/>
      <w:bCs/>
    </w:rPr>
  </w:style>
  <w:style w:type="character" w:customStyle="1" w:styleId="11">
    <w:name w:val="标题1"/>
    <w:rsid w:val="00321F17"/>
    <w:rPr>
      <w:rFonts w:ascii="Times New Roman" w:hint="default"/>
    </w:rPr>
  </w:style>
  <w:style w:type="character" w:customStyle="1" w:styleId="Char5">
    <w:name w:val="纯文本 Char"/>
    <w:link w:val="ae"/>
    <w:rsid w:val="00321F17"/>
    <w:rPr>
      <w:rFonts w:ascii="宋体" w:hAnsi="Courier New"/>
    </w:rPr>
  </w:style>
  <w:style w:type="paragraph" w:styleId="ae">
    <w:name w:val="Plain Text"/>
    <w:basedOn w:val="a0"/>
    <w:link w:val="Char5"/>
    <w:rsid w:val="00321F17"/>
    <w:rPr>
      <w:rFonts w:ascii="宋体" w:hAnsi="Courier New"/>
    </w:rPr>
  </w:style>
  <w:style w:type="character" w:customStyle="1" w:styleId="Char11">
    <w:name w:val="纯文本 Char1"/>
    <w:basedOn w:val="a1"/>
    <w:link w:val="ae"/>
    <w:uiPriority w:val="99"/>
    <w:semiHidden/>
    <w:rsid w:val="00321F17"/>
    <w:rPr>
      <w:rFonts w:ascii="宋体" w:eastAsia="宋体" w:hAnsi="Courier New" w:cs="Courier New"/>
      <w:szCs w:val="21"/>
    </w:rPr>
  </w:style>
  <w:style w:type="character" w:customStyle="1" w:styleId="17">
    <w:name w:val="17"/>
    <w:rsid w:val="00321F17"/>
    <w:rPr>
      <w:rFonts w:ascii="Times New Roman" w:hint="default"/>
      <w:color w:val="0000FF"/>
      <w:u w:val="single"/>
    </w:rPr>
  </w:style>
  <w:style w:type="character" w:customStyle="1" w:styleId="16">
    <w:name w:val="16"/>
    <w:rsid w:val="00321F17"/>
    <w:rPr>
      <w:rFonts w:ascii="Times New Roman" w:hint="default"/>
    </w:rPr>
  </w:style>
  <w:style w:type="character" w:styleId="af">
    <w:name w:val="Hyperlink"/>
    <w:uiPriority w:val="99"/>
    <w:rsid w:val="00321F17"/>
    <w:rPr>
      <w:rFonts w:ascii="Times New Roman" w:hint="default"/>
      <w:color w:val="000000"/>
      <w:sz w:val="13"/>
    </w:rPr>
  </w:style>
  <w:style w:type="character" w:styleId="af0">
    <w:name w:val="page number"/>
    <w:rsid w:val="00321F17"/>
    <w:rPr>
      <w:rFonts w:ascii="Times New Roman" w:hint="default"/>
    </w:rPr>
  </w:style>
  <w:style w:type="character" w:customStyle="1" w:styleId="12">
    <w:name w:val="已访问的超链接1"/>
    <w:rsid w:val="00321F17"/>
    <w:rPr>
      <w:rFonts w:ascii="Times New Roman" w:hint="default"/>
      <w:color w:val="800080"/>
      <w:u w:val="single"/>
    </w:rPr>
  </w:style>
  <w:style w:type="character" w:customStyle="1" w:styleId="Char6">
    <w:name w:val="尾注文本 Char"/>
    <w:link w:val="af1"/>
    <w:rsid w:val="00321F17"/>
    <w:rPr>
      <w:rFonts w:ascii="Times New Roman" w:hAnsi="Times New Roman"/>
      <w:sz w:val="20"/>
    </w:rPr>
  </w:style>
  <w:style w:type="paragraph" w:styleId="af1">
    <w:name w:val="endnote text"/>
    <w:basedOn w:val="a0"/>
    <w:link w:val="Char6"/>
    <w:rsid w:val="00321F17"/>
    <w:pPr>
      <w:snapToGrid w:val="0"/>
      <w:jc w:val="left"/>
    </w:pPr>
    <w:rPr>
      <w:rFonts w:ascii="Times New Roman" w:hAnsi="Times New Roman"/>
      <w:sz w:val="20"/>
    </w:rPr>
  </w:style>
  <w:style w:type="character" w:customStyle="1" w:styleId="Char12">
    <w:name w:val="尾注文本 Char1"/>
    <w:basedOn w:val="a1"/>
    <w:link w:val="af1"/>
    <w:uiPriority w:val="99"/>
    <w:semiHidden/>
    <w:rsid w:val="00321F17"/>
  </w:style>
  <w:style w:type="character" w:customStyle="1" w:styleId="CharCharChar">
    <w:name w:val="目录标题 Char Char Char"/>
    <w:rsid w:val="00321F17"/>
    <w:rPr>
      <w:rFonts w:ascii="黑体" w:eastAsia="黑体"/>
      <w:b/>
      <w:sz w:val="32"/>
      <w:szCs w:val="32"/>
    </w:rPr>
  </w:style>
  <w:style w:type="character" w:customStyle="1" w:styleId="CharChar0">
    <w:name w:val="批注框文本 Char Char"/>
    <w:link w:val="13"/>
    <w:rsid w:val="00321F17"/>
    <w:rPr>
      <w:rFonts w:ascii="Calibri" w:eastAsia="宋体" w:hAnsi="Calibri" w:cs="Times New Roman"/>
      <w:sz w:val="18"/>
      <w:szCs w:val="18"/>
    </w:rPr>
  </w:style>
  <w:style w:type="paragraph" w:customStyle="1" w:styleId="13">
    <w:name w:val="批注框文本1"/>
    <w:basedOn w:val="a0"/>
    <w:link w:val="CharChar0"/>
    <w:rsid w:val="00321F17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篇章标题 Char Char"/>
    <w:link w:val="af2"/>
    <w:rsid w:val="00321F17"/>
    <w:rPr>
      <w:rFonts w:ascii="黑体" w:hAnsi="黑体"/>
      <w:b/>
      <w:sz w:val="84"/>
      <w:szCs w:val="32"/>
    </w:rPr>
  </w:style>
  <w:style w:type="paragraph" w:customStyle="1" w:styleId="af2">
    <w:name w:val="篇章标题"/>
    <w:basedOn w:val="a7"/>
    <w:link w:val="CharChar1"/>
    <w:rsid w:val="00321F17"/>
    <w:pPr>
      <w:ind w:firstLine="420"/>
    </w:pPr>
    <w:rPr>
      <w:rFonts w:eastAsiaTheme="minorEastAsia" w:hAnsi="黑体" w:cstheme="minorBidi"/>
      <w:sz w:val="84"/>
    </w:rPr>
  </w:style>
  <w:style w:type="character" w:customStyle="1" w:styleId="Char7">
    <w:name w:val="脚注文本 Char"/>
    <w:link w:val="af3"/>
    <w:rsid w:val="00321F17"/>
    <w:rPr>
      <w:rFonts w:ascii="Times New Roman" w:hAnsi="Times New Roman"/>
      <w:sz w:val="18"/>
    </w:rPr>
  </w:style>
  <w:style w:type="paragraph" w:styleId="af3">
    <w:name w:val="footnote text"/>
    <w:basedOn w:val="a0"/>
    <w:link w:val="Char7"/>
    <w:rsid w:val="00321F17"/>
    <w:pPr>
      <w:snapToGrid w:val="0"/>
      <w:jc w:val="left"/>
    </w:pPr>
    <w:rPr>
      <w:rFonts w:ascii="Times New Roman" w:hAnsi="Times New Roman"/>
      <w:sz w:val="18"/>
    </w:rPr>
  </w:style>
  <w:style w:type="character" w:customStyle="1" w:styleId="Char13">
    <w:name w:val="脚注文本 Char1"/>
    <w:basedOn w:val="a1"/>
    <w:link w:val="af3"/>
    <w:uiPriority w:val="99"/>
    <w:semiHidden/>
    <w:rsid w:val="00321F17"/>
    <w:rPr>
      <w:sz w:val="18"/>
      <w:szCs w:val="18"/>
    </w:rPr>
  </w:style>
  <w:style w:type="paragraph" w:customStyle="1" w:styleId="xl83">
    <w:name w:val="xl83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 w:hint="eastAsia"/>
      <w:color w:val="FF0000"/>
      <w:sz w:val="18"/>
      <w:szCs w:val="20"/>
    </w:rPr>
  </w:style>
  <w:style w:type="paragraph" w:customStyle="1" w:styleId="xl81">
    <w:name w:val="xl81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18"/>
      <w:szCs w:val="20"/>
    </w:rPr>
  </w:style>
  <w:style w:type="paragraph" w:customStyle="1" w:styleId="xl77">
    <w:name w:val="xl77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color w:val="FF0000"/>
      <w:sz w:val="18"/>
      <w:szCs w:val="20"/>
    </w:rPr>
  </w:style>
  <w:style w:type="paragraph" w:styleId="7">
    <w:name w:val="toc 7"/>
    <w:basedOn w:val="a0"/>
    <w:next w:val="a0"/>
    <w:uiPriority w:val="39"/>
    <w:rsid w:val="00321F17"/>
    <w:pPr>
      <w:ind w:leftChars="1200" w:left="2520"/>
    </w:pPr>
    <w:rPr>
      <w:rFonts w:ascii="Times New Roman" w:eastAsia="宋体" w:hAnsi="Times New Roman" w:cs="Times New Roman"/>
      <w:szCs w:val="20"/>
    </w:rPr>
  </w:style>
  <w:style w:type="paragraph" w:customStyle="1" w:styleId="xl76">
    <w:name w:val="xl76"/>
    <w:basedOn w:val="a0"/>
    <w:rsid w:val="00321F1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color w:val="FF0000"/>
      <w:sz w:val="18"/>
      <w:szCs w:val="20"/>
    </w:rPr>
  </w:style>
  <w:style w:type="paragraph" w:customStyle="1" w:styleId="xl71">
    <w:name w:val="xl71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b/>
      <w:color w:val="000000"/>
      <w:sz w:val="24"/>
      <w:szCs w:val="20"/>
    </w:rPr>
  </w:style>
  <w:style w:type="paragraph" w:customStyle="1" w:styleId="xl82">
    <w:name w:val="xl82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customStyle="1" w:styleId="p17">
    <w:name w:val="p17"/>
    <w:basedOn w:val="a0"/>
    <w:rsid w:val="00321F17"/>
    <w:pPr>
      <w:widowControl/>
      <w:ind w:firstLine="420"/>
    </w:pPr>
    <w:rPr>
      <w:rFonts w:ascii="Times New Roman" w:eastAsia="宋体" w:hAnsi="Times New Roman" w:cs="Times New Roman" w:hint="eastAsia"/>
      <w:szCs w:val="20"/>
    </w:rPr>
  </w:style>
  <w:style w:type="paragraph" w:customStyle="1" w:styleId="xl84">
    <w:name w:val="xl84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18"/>
      <w:szCs w:val="20"/>
    </w:rPr>
  </w:style>
  <w:style w:type="paragraph" w:customStyle="1" w:styleId="font8">
    <w:name w:val="font8"/>
    <w:basedOn w:val="a0"/>
    <w:rsid w:val="00321F17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 w:hint="eastAsia"/>
      <w:color w:val="000000"/>
      <w:sz w:val="24"/>
      <w:szCs w:val="20"/>
    </w:rPr>
  </w:style>
  <w:style w:type="paragraph" w:styleId="8">
    <w:name w:val="toc 8"/>
    <w:basedOn w:val="a0"/>
    <w:next w:val="a0"/>
    <w:uiPriority w:val="39"/>
    <w:rsid w:val="00321F17"/>
    <w:pPr>
      <w:ind w:leftChars="1400" w:left="2940"/>
    </w:pPr>
    <w:rPr>
      <w:rFonts w:ascii="Times New Roman" w:eastAsia="宋体" w:hAnsi="Times New Roman" w:cs="Times New Roman"/>
      <w:szCs w:val="20"/>
    </w:rPr>
  </w:style>
  <w:style w:type="paragraph" w:styleId="4">
    <w:name w:val="toc 4"/>
    <w:basedOn w:val="a0"/>
    <w:next w:val="a0"/>
    <w:uiPriority w:val="39"/>
    <w:rsid w:val="00321F17"/>
    <w:pPr>
      <w:ind w:leftChars="600" w:left="1260"/>
    </w:pPr>
    <w:rPr>
      <w:rFonts w:ascii="Times New Roman" w:eastAsia="宋体" w:hAnsi="Times New Roman" w:cs="Times New Roman"/>
      <w:szCs w:val="20"/>
    </w:rPr>
  </w:style>
  <w:style w:type="paragraph" w:styleId="5">
    <w:name w:val="toc 5"/>
    <w:basedOn w:val="a0"/>
    <w:next w:val="a0"/>
    <w:uiPriority w:val="39"/>
    <w:rsid w:val="00321F17"/>
    <w:pPr>
      <w:ind w:leftChars="800" w:left="1680"/>
    </w:pPr>
    <w:rPr>
      <w:rFonts w:ascii="Times New Roman" w:eastAsia="宋体" w:hAnsi="Times New Roman" w:cs="Times New Roman"/>
      <w:szCs w:val="20"/>
    </w:rPr>
  </w:style>
  <w:style w:type="paragraph" w:styleId="32">
    <w:name w:val="toc 3"/>
    <w:basedOn w:val="a0"/>
    <w:next w:val="a0"/>
    <w:uiPriority w:val="39"/>
    <w:qFormat/>
    <w:rsid w:val="00321F17"/>
    <w:pPr>
      <w:ind w:leftChars="400" w:left="840"/>
    </w:pPr>
    <w:rPr>
      <w:rFonts w:ascii="Times New Roman" w:eastAsia="宋体" w:hAnsi="Times New Roman" w:cs="Times New Roman"/>
      <w:szCs w:val="20"/>
    </w:rPr>
  </w:style>
  <w:style w:type="paragraph" w:customStyle="1" w:styleId="xl74">
    <w:name w:val="xl74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sz w:val="18"/>
      <w:szCs w:val="20"/>
    </w:rPr>
  </w:style>
  <w:style w:type="paragraph" w:customStyle="1" w:styleId="xl79">
    <w:name w:val="xl79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color w:val="FF0000"/>
      <w:sz w:val="24"/>
      <w:szCs w:val="20"/>
    </w:rPr>
  </w:style>
  <w:style w:type="paragraph" w:customStyle="1" w:styleId="14">
    <w:name w:val="列出段落1"/>
    <w:basedOn w:val="a0"/>
    <w:rsid w:val="00321F17"/>
    <w:pPr>
      <w:ind w:firstLine="420"/>
    </w:pPr>
    <w:rPr>
      <w:rFonts w:ascii="Calibri" w:eastAsia="宋体" w:hAnsi="Calibri" w:cs="Times New Roman" w:hint="eastAsia"/>
      <w:szCs w:val="20"/>
    </w:rPr>
  </w:style>
  <w:style w:type="paragraph" w:styleId="af4">
    <w:name w:val="Balloon Text"/>
    <w:basedOn w:val="a0"/>
    <w:link w:val="Char8"/>
    <w:rsid w:val="00321F17"/>
    <w:rPr>
      <w:rFonts w:ascii="Calibri" w:eastAsia="宋体" w:hAnsi="Calibri" w:cs="Times New Roman"/>
      <w:sz w:val="18"/>
      <w:szCs w:val="18"/>
    </w:rPr>
  </w:style>
  <w:style w:type="character" w:customStyle="1" w:styleId="Char8">
    <w:name w:val="批注框文本 Char"/>
    <w:basedOn w:val="a1"/>
    <w:link w:val="af4"/>
    <w:rsid w:val="00321F17"/>
    <w:rPr>
      <w:rFonts w:ascii="Calibri" w:eastAsia="宋体" w:hAnsi="Calibri" w:cs="Times New Roman"/>
      <w:sz w:val="18"/>
      <w:szCs w:val="18"/>
    </w:rPr>
  </w:style>
  <w:style w:type="paragraph" w:styleId="af5">
    <w:name w:val="Normal (Web)"/>
    <w:basedOn w:val="a0"/>
    <w:uiPriority w:val="99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2">
    <w:name w:val="toc 2"/>
    <w:basedOn w:val="a0"/>
    <w:next w:val="a0"/>
    <w:uiPriority w:val="39"/>
    <w:qFormat/>
    <w:rsid w:val="00321F17"/>
    <w:pPr>
      <w:ind w:leftChars="200" w:left="420"/>
    </w:pPr>
    <w:rPr>
      <w:rFonts w:ascii="Times New Roman" w:eastAsia="宋体" w:hAnsi="Times New Roman" w:cs="Times New Roman"/>
      <w:szCs w:val="20"/>
    </w:rPr>
  </w:style>
  <w:style w:type="paragraph" w:styleId="15">
    <w:name w:val="toc 1"/>
    <w:basedOn w:val="a0"/>
    <w:next w:val="a0"/>
    <w:uiPriority w:val="39"/>
    <w:qFormat/>
    <w:rsid w:val="00321F17"/>
    <w:rPr>
      <w:rFonts w:ascii="Times New Roman" w:eastAsia="宋体" w:hAnsi="Times New Roman" w:cs="Times New Roman"/>
      <w:szCs w:val="20"/>
    </w:rPr>
  </w:style>
  <w:style w:type="paragraph" w:styleId="6">
    <w:name w:val="toc 6"/>
    <w:basedOn w:val="a0"/>
    <w:next w:val="a0"/>
    <w:uiPriority w:val="39"/>
    <w:rsid w:val="00321F17"/>
    <w:pPr>
      <w:ind w:leftChars="1000" w:left="2100"/>
    </w:pPr>
    <w:rPr>
      <w:rFonts w:ascii="Times New Roman" w:eastAsia="宋体" w:hAnsi="Times New Roman" w:cs="Times New Roman"/>
      <w:szCs w:val="20"/>
    </w:rPr>
  </w:style>
  <w:style w:type="paragraph" w:styleId="9">
    <w:name w:val="toc 9"/>
    <w:basedOn w:val="a0"/>
    <w:next w:val="a0"/>
    <w:uiPriority w:val="39"/>
    <w:rsid w:val="00321F17"/>
    <w:pPr>
      <w:ind w:leftChars="1600" w:left="3360"/>
    </w:pPr>
    <w:rPr>
      <w:rFonts w:ascii="Times New Roman" w:eastAsia="宋体" w:hAnsi="Times New Roman" w:cs="Times New Roman"/>
      <w:szCs w:val="20"/>
    </w:rPr>
  </w:style>
  <w:style w:type="paragraph" w:customStyle="1" w:styleId="p0">
    <w:name w:val="p0"/>
    <w:basedOn w:val="a0"/>
    <w:rsid w:val="00321F17"/>
    <w:pPr>
      <w:widowControl/>
    </w:pPr>
    <w:rPr>
      <w:rFonts w:ascii="Times New Roman" w:eastAsia="宋体" w:hAnsi="Times New Roman" w:cs="Times New Roman" w:hint="eastAsia"/>
      <w:szCs w:val="20"/>
    </w:rPr>
  </w:style>
  <w:style w:type="paragraph" w:customStyle="1" w:styleId="font7">
    <w:name w:val="font7"/>
    <w:basedOn w:val="a0"/>
    <w:rsid w:val="00321F17"/>
    <w:pPr>
      <w:widowControl/>
      <w:spacing w:before="100" w:beforeAutospacing="1" w:after="100" w:afterAutospacing="1"/>
      <w:jc w:val="left"/>
    </w:pPr>
    <w:rPr>
      <w:rFonts w:ascii="Calibri" w:eastAsia="宋体" w:hAnsi="Calibri" w:cs="Times New Roman" w:hint="eastAsia"/>
      <w:color w:val="000000"/>
      <w:sz w:val="22"/>
      <w:szCs w:val="20"/>
    </w:rPr>
  </w:style>
  <w:style w:type="paragraph" w:customStyle="1" w:styleId="font10">
    <w:name w:val="font10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color w:val="000000"/>
      <w:sz w:val="20"/>
      <w:szCs w:val="20"/>
    </w:rPr>
  </w:style>
  <w:style w:type="paragraph" w:customStyle="1" w:styleId="font6">
    <w:name w:val="font6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color w:val="000000"/>
      <w:sz w:val="22"/>
      <w:szCs w:val="20"/>
    </w:rPr>
  </w:style>
  <w:style w:type="paragraph" w:customStyle="1" w:styleId="NoSpacing2">
    <w:name w:val="No Spacing2"/>
    <w:rsid w:val="00321F17"/>
    <w:pPr>
      <w:widowControl w:val="0"/>
      <w:jc w:val="both"/>
    </w:pPr>
    <w:rPr>
      <w:rFonts w:ascii="宋体" w:eastAsia="宋体" w:hAnsi="宋体" w:cs="Times New Roman"/>
      <w:color w:val="000000"/>
      <w:spacing w:val="11"/>
      <w:kern w:val="0"/>
      <w:sz w:val="24"/>
      <w:szCs w:val="20"/>
    </w:rPr>
  </w:style>
  <w:style w:type="paragraph" w:customStyle="1" w:styleId="xl80">
    <w:name w:val="xl80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Times New Roman" w:hint="eastAsia"/>
      <w:b/>
      <w:color w:val="000000"/>
      <w:sz w:val="24"/>
      <w:szCs w:val="20"/>
    </w:rPr>
  </w:style>
  <w:style w:type="paragraph" w:customStyle="1" w:styleId="font5">
    <w:name w:val="font5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18"/>
      <w:szCs w:val="20"/>
    </w:rPr>
  </w:style>
  <w:style w:type="paragraph" w:customStyle="1" w:styleId="xl78">
    <w:name w:val="xl78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color w:val="FF0000"/>
      <w:sz w:val="24"/>
      <w:szCs w:val="20"/>
    </w:rPr>
  </w:style>
  <w:style w:type="paragraph" w:customStyle="1" w:styleId="p19">
    <w:name w:val="p19"/>
    <w:basedOn w:val="a0"/>
    <w:rsid w:val="00321F17"/>
    <w:pPr>
      <w:widowControl/>
      <w:spacing w:line="315" w:lineRule="atLeast"/>
      <w:jc w:val="left"/>
    </w:pPr>
    <w:rPr>
      <w:rFonts w:ascii="宋体" w:eastAsia="宋体" w:hAnsi="宋体" w:cs="Times New Roman" w:hint="eastAsia"/>
      <w:szCs w:val="20"/>
    </w:rPr>
  </w:style>
  <w:style w:type="paragraph" w:customStyle="1" w:styleId="xl72">
    <w:name w:val="xl72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color w:val="000000"/>
      <w:sz w:val="24"/>
      <w:szCs w:val="20"/>
    </w:rPr>
  </w:style>
  <w:style w:type="paragraph" w:customStyle="1" w:styleId="TOC1">
    <w:name w:val="TOC 标题1"/>
    <w:basedOn w:val="1"/>
    <w:next w:val="a0"/>
    <w:rsid w:val="00321F17"/>
    <w:pPr>
      <w:widowControl/>
      <w:spacing w:before="480" w:line="276" w:lineRule="auto"/>
      <w:jc w:val="left"/>
    </w:pPr>
    <w:rPr>
      <w:rFonts w:ascii="Cambria" w:hAnsi="Cambria" w:hint="eastAsia"/>
      <w:color w:val="365F91"/>
    </w:rPr>
  </w:style>
  <w:style w:type="paragraph" w:customStyle="1" w:styleId="xl70">
    <w:name w:val="xl70"/>
    <w:basedOn w:val="a0"/>
    <w:rsid w:val="00321F17"/>
    <w:pPr>
      <w:widowControl/>
      <w:spacing w:before="100" w:beforeAutospacing="1" w:after="100" w:afterAutospacing="1"/>
      <w:jc w:val="center"/>
    </w:pPr>
    <w:rPr>
      <w:rFonts w:ascii="宋体" w:eastAsia="宋体" w:hAnsi="宋体" w:cs="Times New Roman" w:hint="eastAsia"/>
      <w:sz w:val="24"/>
      <w:szCs w:val="20"/>
    </w:rPr>
  </w:style>
  <w:style w:type="paragraph" w:customStyle="1" w:styleId="xl75">
    <w:name w:val="xl75"/>
    <w:basedOn w:val="a0"/>
    <w:rsid w:val="00321F1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sz w:val="24"/>
      <w:szCs w:val="20"/>
    </w:rPr>
  </w:style>
  <w:style w:type="paragraph" w:customStyle="1" w:styleId="xl73">
    <w:name w:val="xl73"/>
    <w:basedOn w:val="a0"/>
    <w:rsid w:val="00321F1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Times New Roman" w:hint="eastAsia"/>
      <w:sz w:val="18"/>
      <w:szCs w:val="20"/>
    </w:rPr>
  </w:style>
  <w:style w:type="paragraph" w:customStyle="1" w:styleId="font9">
    <w:name w:val="font9"/>
    <w:basedOn w:val="a0"/>
    <w:rsid w:val="00321F17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18"/>
      <w:szCs w:val="20"/>
    </w:rPr>
  </w:style>
  <w:style w:type="character" w:customStyle="1" w:styleId="zxcontentstyle13661">
    <w:name w:val="zxcontentstyle13661"/>
    <w:basedOn w:val="a1"/>
    <w:rsid w:val="00321F17"/>
    <w:rPr>
      <w:sz w:val="18"/>
      <w:szCs w:val="18"/>
    </w:rPr>
  </w:style>
  <w:style w:type="table" w:styleId="af6">
    <w:name w:val="Table Grid"/>
    <w:basedOn w:val="a2"/>
    <w:uiPriority w:val="59"/>
    <w:rsid w:val="00321F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9">
    <w:name w:val="正文文本缩进 Char"/>
    <w:link w:val="af7"/>
    <w:rsid w:val="00321F17"/>
    <w:rPr>
      <w:rFonts w:ascii="Times New Roman" w:eastAsia="宋体" w:hAnsi="Times New Roman" w:cs="Times New Roman"/>
      <w:sz w:val="28"/>
      <w:szCs w:val="24"/>
    </w:rPr>
  </w:style>
  <w:style w:type="paragraph" w:styleId="af7">
    <w:name w:val="Body Text Indent"/>
    <w:basedOn w:val="a0"/>
    <w:link w:val="Char9"/>
    <w:rsid w:val="00321F17"/>
    <w:pPr>
      <w:ind w:firstLine="42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14">
    <w:name w:val="正文文本缩进 Char1"/>
    <w:basedOn w:val="a1"/>
    <w:link w:val="af7"/>
    <w:uiPriority w:val="99"/>
    <w:semiHidden/>
    <w:rsid w:val="00321F17"/>
  </w:style>
  <w:style w:type="character" w:customStyle="1" w:styleId="2Char1">
    <w:name w:val="正文文本缩进 2 Char"/>
    <w:link w:val="23"/>
    <w:rsid w:val="00321F17"/>
    <w:rPr>
      <w:rFonts w:ascii="Times New Roman" w:eastAsia="宋体" w:hAnsi="Times New Roman" w:cs="Times New Roman"/>
      <w:szCs w:val="24"/>
    </w:rPr>
  </w:style>
  <w:style w:type="paragraph" w:styleId="23">
    <w:name w:val="Body Text Indent 2"/>
    <w:basedOn w:val="a0"/>
    <w:link w:val="2Char1"/>
    <w:rsid w:val="00321F17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Char10">
    <w:name w:val="正文文本缩进 2 Char1"/>
    <w:basedOn w:val="a1"/>
    <w:link w:val="23"/>
    <w:uiPriority w:val="99"/>
    <w:semiHidden/>
    <w:rsid w:val="00321F17"/>
  </w:style>
  <w:style w:type="character" w:customStyle="1" w:styleId="Chara">
    <w:name w:val="文档结构图 Char"/>
    <w:link w:val="af8"/>
    <w:rsid w:val="00321F17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8">
    <w:name w:val="Document Map"/>
    <w:basedOn w:val="a0"/>
    <w:link w:val="Chara"/>
    <w:rsid w:val="00321F17"/>
    <w:pPr>
      <w:shd w:val="clear" w:color="auto" w:fill="000080"/>
    </w:pPr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15">
    <w:name w:val="文档结构图 Char1"/>
    <w:basedOn w:val="a1"/>
    <w:link w:val="af8"/>
    <w:uiPriority w:val="99"/>
    <w:semiHidden/>
    <w:rsid w:val="00321F17"/>
    <w:rPr>
      <w:rFonts w:ascii="宋体" w:eastAsia="宋体"/>
      <w:sz w:val="18"/>
      <w:szCs w:val="18"/>
    </w:rPr>
  </w:style>
  <w:style w:type="character" w:customStyle="1" w:styleId="Charb">
    <w:name w:val="批注文字 Char"/>
    <w:link w:val="af9"/>
    <w:rsid w:val="00321F17"/>
    <w:rPr>
      <w:rFonts w:ascii="Times New Roman" w:eastAsia="宋体" w:hAnsi="Times New Roman" w:cs="Times New Roman"/>
      <w:szCs w:val="24"/>
    </w:rPr>
  </w:style>
  <w:style w:type="paragraph" w:styleId="af9">
    <w:name w:val="annotation text"/>
    <w:basedOn w:val="a0"/>
    <w:link w:val="Charb"/>
    <w:rsid w:val="00321F17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6">
    <w:name w:val="批注文字 Char1"/>
    <w:basedOn w:val="a1"/>
    <w:link w:val="af9"/>
    <w:uiPriority w:val="99"/>
    <w:semiHidden/>
    <w:rsid w:val="00321F17"/>
  </w:style>
  <w:style w:type="character" w:customStyle="1" w:styleId="Charc">
    <w:name w:val="批注主题 Char"/>
    <w:link w:val="afa"/>
    <w:rsid w:val="00321F17"/>
    <w:rPr>
      <w:rFonts w:ascii="Times New Roman" w:eastAsia="宋体" w:hAnsi="Times New Roman" w:cs="Times New Roman"/>
      <w:b/>
      <w:bCs/>
      <w:szCs w:val="24"/>
    </w:rPr>
  </w:style>
  <w:style w:type="paragraph" w:styleId="afa">
    <w:name w:val="annotation subject"/>
    <w:basedOn w:val="af9"/>
    <w:next w:val="af9"/>
    <w:link w:val="Charc"/>
    <w:rsid w:val="00321F17"/>
    <w:pPr>
      <w:jc w:val="both"/>
    </w:pPr>
    <w:rPr>
      <w:b/>
      <w:bCs/>
    </w:rPr>
  </w:style>
  <w:style w:type="character" w:customStyle="1" w:styleId="Char17">
    <w:name w:val="批注主题 Char1"/>
    <w:basedOn w:val="Char16"/>
    <w:link w:val="afa"/>
    <w:uiPriority w:val="99"/>
    <w:semiHidden/>
    <w:rsid w:val="00321F17"/>
    <w:rPr>
      <w:b/>
      <w:bCs/>
    </w:rPr>
  </w:style>
  <w:style w:type="character" w:customStyle="1" w:styleId="Chard">
    <w:name w:val="日期 Char"/>
    <w:link w:val="afb"/>
    <w:rsid w:val="00321F17"/>
    <w:rPr>
      <w:rFonts w:ascii="Times New Roman" w:eastAsia="宋体" w:hAnsi="Times New Roman" w:cs="Times New Roman"/>
      <w:szCs w:val="24"/>
    </w:rPr>
  </w:style>
  <w:style w:type="paragraph" w:styleId="afb">
    <w:name w:val="Date"/>
    <w:basedOn w:val="a0"/>
    <w:next w:val="a0"/>
    <w:link w:val="Chard"/>
    <w:rsid w:val="00321F17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8">
    <w:name w:val="日期 Char1"/>
    <w:basedOn w:val="a1"/>
    <w:link w:val="afb"/>
    <w:uiPriority w:val="99"/>
    <w:semiHidden/>
    <w:rsid w:val="00321F17"/>
  </w:style>
  <w:style w:type="paragraph" w:styleId="TOC">
    <w:name w:val="TOC Heading"/>
    <w:basedOn w:val="1"/>
    <w:next w:val="a0"/>
    <w:uiPriority w:val="39"/>
    <w:semiHidden/>
    <w:unhideWhenUsed/>
    <w:qFormat/>
    <w:rsid w:val="00321F17"/>
    <w:pPr>
      <w:keepNext/>
      <w:keepLines/>
      <w:widowControl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1226</Words>
  <Characters>6993</Characters>
  <Application>Microsoft Office Word</Application>
  <DocSecurity>0</DocSecurity>
  <Lines>58</Lines>
  <Paragraphs>16</Paragraphs>
  <ScaleCrop>false</ScaleCrop>
  <Company/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2014-10-14T02:28:00Z</cp:lastPrinted>
  <dcterms:created xsi:type="dcterms:W3CDTF">2014-10-10T01:41:00Z</dcterms:created>
  <dcterms:modified xsi:type="dcterms:W3CDTF">2014-10-14T02:30:00Z</dcterms:modified>
</cp:coreProperties>
</file>